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44" w:rsidRPr="00BC5F3D" w:rsidRDefault="00607C44" w:rsidP="00607C44">
      <w:pPr>
        <w:ind w:right="-686"/>
        <w:jc w:val="right"/>
        <w:rPr>
          <w:rFonts w:ascii="Arial" w:hAnsi="Arial" w:cs="Arial"/>
          <w:b/>
          <w:sz w:val="18"/>
          <w:szCs w:val="18"/>
        </w:rPr>
      </w:pPr>
      <w:bookmarkStart w:id="0" w:name="OLE_LINK6"/>
      <w:bookmarkStart w:id="1" w:name="OLE_LINK5"/>
      <w:r w:rsidRPr="00BC5F3D">
        <w:rPr>
          <w:rFonts w:ascii="Arial" w:hAnsi="Arial" w:cs="Arial"/>
          <w:b/>
        </w:rPr>
        <w:t xml:space="preserve">                      </w:t>
      </w:r>
      <w:r w:rsidR="00E26831">
        <w:rPr>
          <w:rFonts w:ascii="Arial" w:hAnsi="Arial" w:cs="Arial"/>
          <w:b/>
          <w:sz w:val="18"/>
          <w:szCs w:val="18"/>
        </w:rPr>
        <w:t>KEW.PS-10</w:t>
      </w:r>
      <w:r w:rsidRPr="00BC5F3D">
        <w:rPr>
          <w:rFonts w:ascii="Arial" w:hAnsi="Arial" w:cs="Arial"/>
          <w:b/>
          <w:sz w:val="18"/>
          <w:szCs w:val="18"/>
        </w:rPr>
        <w:tab/>
      </w:r>
    </w:p>
    <w:p w:rsidR="005D0123" w:rsidRDefault="005D0123" w:rsidP="005D0123">
      <w:pPr>
        <w:pStyle w:val="Heading4"/>
        <w:ind w:left="1008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No. Rujukan:..</w:t>
      </w:r>
      <w:r w:rsidR="004B77C2" w:rsidRPr="004B77C2">
        <w:rPr>
          <w:rFonts w:ascii="Arial" w:hAnsi="Arial" w:cs="Arial"/>
          <w:b/>
          <w:color w:val="FF0000"/>
          <w:sz w:val="18"/>
          <w:szCs w:val="18"/>
        </w:rPr>
        <w:t>001/2018</w:t>
      </w:r>
      <w:r>
        <w:rPr>
          <w:rFonts w:ascii="Arial" w:hAnsi="Arial" w:cs="Arial"/>
          <w:b/>
          <w:sz w:val="18"/>
          <w:szCs w:val="18"/>
        </w:rPr>
        <w:t xml:space="preserve">...        </w:t>
      </w:r>
    </w:p>
    <w:p w:rsidR="00607C44" w:rsidRPr="00BC5F3D" w:rsidRDefault="00E22A79" w:rsidP="00607C44">
      <w:pPr>
        <w:pStyle w:val="Heading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BORANG </w:t>
      </w:r>
      <w:r w:rsidR="00A454D0" w:rsidRPr="00A454D0">
        <w:rPr>
          <w:rFonts w:ascii="Arial" w:hAnsi="Arial" w:cs="Arial"/>
          <w:b/>
          <w:sz w:val="18"/>
          <w:szCs w:val="18"/>
        </w:rPr>
        <w:t xml:space="preserve">VERIFIKASI STOR TAHUN </w:t>
      </w:r>
      <w:r w:rsidR="004B77C2" w:rsidRPr="004B77C2">
        <w:rPr>
          <w:rFonts w:ascii="Arial" w:hAnsi="Arial" w:cs="Arial"/>
          <w:b/>
          <w:color w:val="FF0000"/>
          <w:sz w:val="18"/>
          <w:szCs w:val="18"/>
        </w:rPr>
        <w:t>2018</w:t>
      </w:r>
      <w:r w:rsidR="00A454D0" w:rsidRPr="00A454D0">
        <w:rPr>
          <w:rFonts w:ascii="Arial" w:hAnsi="Arial" w:cs="Arial"/>
          <w:b/>
          <w:sz w:val="18"/>
          <w:szCs w:val="18"/>
        </w:rPr>
        <w:t>..</w:t>
      </w:r>
    </w:p>
    <w:p w:rsidR="00607C44" w:rsidRPr="00BC5F3D" w:rsidRDefault="00A454D0" w:rsidP="00607C44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(Diisi oleh Pegawai Pemv</w:t>
      </w:r>
      <w:r w:rsidRPr="00A454D0">
        <w:rPr>
          <w:rFonts w:ascii="Arial" w:hAnsi="Arial" w:cs="Arial"/>
          <w:sz w:val="18"/>
          <w:szCs w:val="18"/>
        </w:rPr>
        <w:t>erifikasi</w:t>
      </w:r>
      <w:r w:rsidR="00607C44" w:rsidRPr="00BC5F3D">
        <w:rPr>
          <w:rFonts w:ascii="Arial" w:hAnsi="Arial" w:cs="Arial"/>
          <w:sz w:val="18"/>
          <w:szCs w:val="18"/>
        </w:rPr>
        <w:t>)</w:t>
      </w: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pStyle w:val="Footer"/>
        <w:spacing w:before="120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>Kementerian/Jabatan:</w:t>
      </w:r>
      <w:r w:rsidR="000622F9">
        <w:rPr>
          <w:rFonts w:ascii="Arial" w:hAnsi="Arial" w:cs="Arial"/>
          <w:sz w:val="18"/>
          <w:szCs w:val="18"/>
        </w:rPr>
        <w:t xml:space="preserve"> ......</w:t>
      </w:r>
      <w:r w:rsidR="004B77C2" w:rsidRPr="004B77C2">
        <w:rPr>
          <w:rFonts w:ascii="Arial" w:hAnsi="Arial" w:cs="Arial"/>
          <w:b/>
          <w:color w:val="FF0000"/>
          <w:sz w:val="18"/>
          <w:szCs w:val="18"/>
        </w:rPr>
        <w:t>PERBENDAHARAAN MALAYSIA</w:t>
      </w:r>
      <w:r w:rsidR="000622F9">
        <w:rPr>
          <w:rFonts w:ascii="Arial" w:hAnsi="Arial" w:cs="Arial"/>
          <w:sz w:val="18"/>
          <w:szCs w:val="18"/>
        </w:rPr>
        <w:t>....</w:t>
      </w:r>
      <w:r w:rsidRPr="00BC5F3D">
        <w:rPr>
          <w:rFonts w:ascii="Arial" w:hAnsi="Arial" w:cs="Arial"/>
          <w:sz w:val="18"/>
          <w:szCs w:val="18"/>
        </w:rPr>
        <w:tab/>
      </w:r>
      <w:r w:rsidRPr="00BC5F3D">
        <w:rPr>
          <w:rFonts w:ascii="Arial" w:hAnsi="Arial" w:cs="Arial"/>
          <w:sz w:val="18"/>
          <w:szCs w:val="18"/>
        </w:rPr>
        <w:tab/>
      </w:r>
    </w:p>
    <w:p w:rsidR="00607C44" w:rsidRDefault="00607C44" w:rsidP="00607C44">
      <w:pPr>
        <w:pStyle w:val="Footer"/>
        <w:tabs>
          <w:tab w:val="clear" w:pos="4680"/>
          <w:tab w:val="left" w:pos="2250"/>
          <w:tab w:val="left" w:pos="2790"/>
        </w:tabs>
        <w:spacing w:before="120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 xml:space="preserve">Bahagian                   : </w:t>
      </w:r>
      <w:r w:rsidR="000622F9">
        <w:rPr>
          <w:rFonts w:ascii="Arial" w:hAnsi="Arial" w:cs="Arial"/>
          <w:sz w:val="18"/>
          <w:szCs w:val="18"/>
        </w:rPr>
        <w:t>......</w:t>
      </w:r>
      <w:r w:rsidR="004B77C2" w:rsidRPr="004B77C2">
        <w:rPr>
          <w:rFonts w:ascii="Arial" w:hAnsi="Arial" w:cs="Arial"/>
          <w:b/>
          <w:color w:val="FF0000"/>
          <w:sz w:val="18"/>
          <w:szCs w:val="18"/>
        </w:rPr>
        <w:t>DASAR &amp; SARAAN</w:t>
      </w:r>
      <w:r w:rsidR="000622F9">
        <w:rPr>
          <w:rFonts w:ascii="Arial" w:hAnsi="Arial" w:cs="Arial"/>
          <w:sz w:val="18"/>
          <w:szCs w:val="18"/>
        </w:rPr>
        <w:t>...........................</w:t>
      </w:r>
    </w:p>
    <w:p w:rsidR="00A454D0" w:rsidRPr="00BC5F3D" w:rsidRDefault="00A454D0" w:rsidP="00A454D0">
      <w:pPr>
        <w:pStyle w:val="Footer"/>
        <w:tabs>
          <w:tab w:val="clear" w:pos="4680"/>
          <w:tab w:val="left" w:pos="2250"/>
          <w:tab w:val="left" w:pos="2790"/>
        </w:tabs>
        <w:spacing w:before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Nama Stor                 : .....</w:t>
      </w:r>
      <w:r w:rsidR="004B77C2" w:rsidRPr="004B77C2">
        <w:rPr>
          <w:rFonts w:ascii="Arial" w:hAnsi="Arial" w:cs="Arial"/>
          <w:b/>
          <w:color w:val="FF0000"/>
          <w:sz w:val="18"/>
          <w:szCs w:val="18"/>
        </w:rPr>
        <w:t>STOR UTAMA PERBENDAHARAAN</w:t>
      </w:r>
      <w:r>
        <w:rPr>
          <w:rFonts w:ascii="Arial" w:hAnsi="Arial" w:cs="Arial"/>
          <w:sz w:val="18"/>
          <w:szCs w:val="18"/>
        </w:rPr>
        <w:t>.......</w:t>
      </w:r>
    </w:p>
    <w:p w:rsidR="00A454D0" w:rsidRPr="00BC5F3D" w:rsidRDefault="00A454D0" w:rsidP="00607C44">
      <w:pPr>
        <w:pStyle w:val="Footer"/>
        <w:tabs>
          <w:tab w:val="clear" w:pos="4680"/>
          <w:tab w:val="left" w:pos="2250"/>
          <w:tab w:val="left" w:pos="2790"/>
        </w:tabs>
        <w:spacing w:before="120"/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822"/>
        <w:gridCol w:w="1799"/>
        <w:gridCol w:w="1533"/>
        <w:gridCol w:w="1407"/>
        <w:gridCol w:w="483"/>
        <w:gridCol w:w="450"/>
        <w:gridCol w:w="450"/>
        <w:gridCol w:w="450"/>
        <w:gridCol w:w="450"/>
        <w:gridCol w:w="450"/>
        <w:gridCol w:w="3870"/>
      </w:tblGrid>
      <w:tr w:rsidR="00586533" w:rsidRPr="00BC5F3D" w:rsidTr="008C06BC">
        <w:trPr>
          <w:cantSplit/>
          <w:trHeight w:val="425"/>
        </w:trPr>
        <w:tc>
          <w:tcPr>
            <w:tcW w:w="4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FF7058" w:rsidRDefault="00586533" w:rsidP="00A454D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MAKLUMAT </w:t>
            </w:r>
            <w:r w:rsidRPr="00A454D0">
              <w:rPr>
                <w:rFonts w:ascii="Arial" w:hAnsi="Arial" w:cs="Arial"/>
                <w:b/>
                <w:sz w:val="18"/>
                <w:szCs w:val="18"/>
              </w:rPr>
              <w:t>STOK DI KEW.PS-3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FF7058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54D0">
              <w:rPr>
                <w:rFonts w:ascii="Arial" w:hAnsi="Arial" w:cs="Arial"/>
                <w:b/>
                <w:sz w:val="18"/>
                <w:szCs w:val="18"/>
              </w:rPr>
              <w:t>KUANTITI STOK</w:t>
            </w:r>
          </w:p>
        </w:tc>
        <w:tc>
          <w:tcPr>
            <w:tcW w:w="2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STATUS STOK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6533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6533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Catatan</w:t>
            </w:r>
          </w:p>
        </w:tc>
      </w:tr>
      <w:tr w:rsidR="00586533" w:rsidRPr="00BC5F3D" w:rsidTr="008C06BC">
        <w:trPr>
          <w:cantSplit/>
          <w:trHeight w:val="69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A454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No. Kod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A454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54D0">
              <w:rPr>
                <w:rFonts w:ascii="Arial" w:hAnsi="Arial" w:cs="Arial"/>
                <w:b/>
                <w:sz w:val="18"/>
                <w:szCs w:val="18"/>
              </w:rPr>
              <w:t>Perihal Stok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A454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54D0">
              <w:rPr>
                <w:rFonts w:ascii="Arial" w:hAnsi="Arial" w:cs="Arial"/>
                <w:b/>
                <w:sz w:val="18"/>
                <w:szCs w:val="18"/>
              </w:rPr>
              <w:t>Kuantiti Stok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54D0">
              <w:rPr>
                <w:rFonts w:ascii="Arial" w:hAnsi="Arial" w:cs="Arial"/>
                <w:b/>
                <w:sz w:val="18"/>
                <w:szCs w:val="18"/>
              </w:rPr>
              <w:t>Fizikal Stok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A454D0" w:rsidRDefault="00586533" w:rsidP="00A454D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54D0">
              <w:rPr>
                <w:rFonts w:ascii="Arial" w:hAnsi="Arial" w:cs="Arial"/>
                <w:b/>
                <w:sz w:val="18"/>
                <w:szCs w:val="18"/>
              </w:rPr>
              <w:t>Perbezaan</w:t>
            </w:r>
          </w:p>
          <w:p w:rsidR="00586533" w:rsidRPr="00BC5F3D" w:rsidRDefault="00586533" w:rsidP="00A454D0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54D0">
              <w:rPr>
                <w:rFonts w:ascii="Arial" w:hAnsi="Arial" w:cs="Arial"/>
                <w:b/>
                <w:sz w:val="18"/>
                <w:szCs w:val="18"/>
              </w:rPr>
              <w:t>(+/-)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8641B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8641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6533" w:rsidRPr="00BC5F3D" w:rsidRDefault="00586533" w:rsidP="00A454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3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7C2" w:rsidRPr="004B77C2" w:rsidTr="00A87051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4B77C2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XXX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4B77C2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Dawai Kokot 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4B77C2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200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4B77C2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190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4B77C2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-10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586533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4B77C2" w:rsidRDefault="004B77C2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Semak kerana kurang dari rekod</w:t>
            </w:r>
          </w:p>
        </w:tc>
      </w:tr>
      <w:tr w:rsidR="004B77C2" w:rsidRPr="004B77C2" w:rsidTr="00B6264B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XXX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Kertas Putih A4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Lupuskan kerana rosak</w:t>
            </w:r>
          </w:p>
        </w:tc>
      </w:tr>
      <w:tr w:rsidR="004B77C2" w:rsidRPr="004B77C2" w:rsidTr="00B6264B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B77C2">
              <w:rPr>
                <w:rFonts w:ascii="Arial" w:hAnsi="Arial" w:cs="Arial"/>
                <w:b/>
                <w:color w:val="FF0000"/>
                <w:sz w:val="18"/>
                <w:szCs w:val="18"/>
              </w:rPr>
              <w:t>XXX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Stapler 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27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+2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4B77C2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7C2" w:rsidRPr="004B77C2" w:rsidRDefault="007D4B5A" w:rsidP="00B6264B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Lupuskan kerana rosak</w:t>
            </w:r>
          </w:p>
        </w:tc>
      </w:tr>
      <w:tr w:rsidR="00586533" w:rsidRPr="00BC5F3D" w:rsidTr="00710EC1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6533" w:rsidRPr="00BC5F3D" w:rsidTr="0060767C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33" w:rsidRPr="00BC5F3D" w:rsidRDefault="00586533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07C44" w:rsidRPr="00BC5F3D" w:rsidRDefault="00607C44" w:rsidP="00607C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pPr w:leftFromText="180" w:rightFromText="180" w:vertAnchor="text" w:horzAnchor="margin" w:tblpY="7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4230"/>
        <w:gridCol w:w="5040"/>
      </w:tblGrid>
      <w:tr w:rsidR="00A12B0A" w:rsidRPr="00480BE4" w:rsidTr="008C06BC">
        <w:trPr>
          <w:cantSplit/>
          <w:trHeight w:val="7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A12B0A" w:rsidRPr="00950AE9" w:rsidRDefault="00A12B0A" w:rsidP="005769D9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>PEGAWAI VERIFIKASI 1</w:t>
            </w:r>
          </w:p>
        </w:tc>
        <w:tc>
          <w:tcPr>
            <w:tcW w:w="42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2B0A" w:rsidRPr="00950AE9" w:rsidRDefault="00A12B0A" w:rsidP="005769D9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>PEGAWAI VERIFIKASI 2</w:t>
            </w:r>
          </w:p>
        </w:tc>
        <w:tc>
          <w:tcPr>
            <w:tcW w:w="50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2B0A" w:rsidRPr="00950AE9" w:rsidRDefault="00A12B0A" w:rsidP="005769D9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>PENGESAHAN PEGAWAI ASET</w:t>
            </w:r>
          </w:p>
        </w:tc>
      </w:tr>
      <w:tr w:rsidR="00A12B0A" w:rsidRPr="00480BE4" w:rsidTr="005769D9">
        <w:trPr>
          <w:cantSplit/>
          <w:trHeight w:val="7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A12B0A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A12B0A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A12B0A" w:rsidRPr="00171BFA" w:rsidRDefault="00A12B0A" w:rsidP="005769D9">
            <w:pPr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  <w:r w:rsidR="00171BFA" w:rsidRPr="00171BFA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>tt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Jabatan: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arikh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B0A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A12B0A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A12B0A" w:rsidRPr="00171BFA" w:rsidRDefault="00A12B0A" w:rsidP="00171BFA">
            <w:pPr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  <w:r w:rsidR="00171BFA" w:rsidRPr="00171BFA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 xml:space="preserve"> </w:t>
            </w:r>
            <w:r w:rsidR="00171BFA" w:rsidRPr="00171BFA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>tt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Jabatan: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Tarikh:</w:t>
            </w:r>
          </w:p>
        </w:tc>
        <w:tc>
          <w:tcPr>
            <w:tcW w:w="50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B0A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</w:p>
          <w:p w:rsidR="00A12B0A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</w:p>
          <w:p w:rsidR="00A12B0A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</w:p>
          <w:p w:rsidR="00A12B0A" w:rsidRPr="00171BFA" w:rsidRDefault="00A12B0A" w:rsidP="00171BFA">
            <w:pPr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  <w:r w:rsidR="00171BFA" w:rsidRPr="00171BFA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 xml:space="preserve"> </w:t>
            </w:r>
            <w:r w:rsidR="00171BFA" w:rsidRPr="00171BFA">
              <w:rPr>
                <w:rFonts w:ascii="Arial" w:hAnsi="Arial" w:cs="Arial"/>
                <w:b/>
                <w:color w:val="FF0000"/>
                <w:sz w:val="18"/>
                <w:szCs w:val="18"/>
                <w:lang w:bidi="ar-SA"/>
              </w:rPr>
              <w:t>tt</w:t>
            </w:r>
            <w:bookmarkStart w:id="2" w:name="_GoBack"/>
            <w:bookmarkEnd w:id="2"/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A12B0A" w:rsidRPr="00480BE4" w:rsidRDefault="00A12B0A" w:rsidP="005769D9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arikh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</w:tc>
      </w:tr>
    </w:tbl>
    <w:p w:rsidR="00607C44" w:rsidRPr="00BC5F3D" w:rsidRDefault="00A12B0A" w:rsidP="00607C44">
      <w:pPr>
        <w:pStyle w:val="Footer"/>
        <w:rPr>
          <w:rFonts w:ascii="Arial" w:hAnsi="Arial" w:cs="Arial"/>
          <w:sz w:val="18"/>
          <w:szCs w:val="18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9B1710" wp14:editId="1FD0A3CC">
                <wp:simplePos x="0" y="0"/>
                <wp:positionH relativeFrom="column">
                  <wp:posOffset>-85725</wp:posOffset>
                </wp:positionH>
                <wp:positionV relativeFrom="paragraph">
                  <wp:posOffset>1562100</wp:posOffset>
                </wp:positionV>
                <wp:extent cx="8763000" cy="1114425"/>
                <wp:effectExtent l="19050" t="19050" r="19050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54D0" w:rsidRPr="00A454D0" w:rsidRDefault="00A12B0A" w:rsidP="00A12B0A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Nota: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ab/>
                            </w:r>
                            <w:r w:rsidR="00A454D0" w:rsidRPr="00A454D0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Perbezaan (+/-): ’+’ Bermaksud kuantiti fizikal didapati berlebihan.</w:t>
                            </w:r>
                          </w:p>
                          <w:p w:rsidR="008A7AD3" w:rsidRDefault="00A454D0" w:rsidP="00A454D0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ab/>
                            </w:r>
                            <w:r w:rsidR="00A12B0A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  </w:t>
                            </w:r>
                            <w:r w:rsidRPr="00A454D0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’-’ Bermaksu</w:t>
                            </w:r>
                            <w:r w:rsidR="00A12B0A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d</w:t>
                            </w:r>
                            <w:r w:rsidRPr="00A454D0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 kuantiti fizikal didapati kurang.</w:t>
                            </w:r>
                          </w:p>
                          <w:p w:rsidR="00A12B0A" w:rsidRPr="00A569CC" w:rsidRDefault="00A12B0A" w:rsidP="00A454D0">
                            <w:pPr>
                              <w:rPr>
                                <w:rFonts w:ascii="Arial" w:hAnsi="Arial" w:cs="Arial"/>
                                <w:sz w:val="18"/>
                                <w:lang w:val="fi-FI"/>
                              </w:rPr>
                            </w:pPr>
                          </w:p>
                          <w:p w:rsidR="008A7AD3" w:rsidRDefault="00A454D0" w:rsidP="00A12B0A">
                            <w:pPr>
                              <w:ind w:firstLine="720"/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Status Stok</w:t>
                            </w:r>
                            <w:r w:rsidR="008A7AD3" w:rsidRPr="00401EEB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Nyatakan kuantiti stok yang mempunyai status seperti di bawah.</w:t>
                            </w:r>
                          </w:p>
                          <w:p w:rsidR="00A454D0" w:rsidRPr="00A12B0A" w:rsidRDefault="00A12B0A" w:rsidP="00A12B0A">
                            <w:pPr>
                              <w:ind w:firstLine="720"/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(A) </w:t>
                            </w:r>
                            <w:r w:rsidR="00417A69" w:rsidRPr="00A12B0A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Usang</w:t>
                            </w:r>
                            <w:r w:rsid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(B)</w:t>
                            </w:r>
                            <w:r w:rsidR="00417A69" w:rsidRP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</w:t>
                            </w:r>
                            <w:r w:rsidR="00417A69" w:rsidRPr="00A12B0A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Rosak</w:t>
                            </w:r>
                            <w:r w:rsid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(C)</w:t>
                            </w:r>
                            <w:r w:rsidR="00417A69" w:rsidRP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</w:t>
                            </w:r>
                            <w:r w:rsidR="00417A69" w:rsidRPr="00A12B0A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Tidak Aktif</w:t>
                            </w:r>
                            <w:r w:rsid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(D)</w:t>
                            </w:r>
                            <w:r w:rsidR="00417A69" w:rsidRPr="00417A69"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  <w:t xml:space="preserve"> Tidak Diperlukan</w:t>
                            </w:r>
                            <w:r w:rsid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(E) </w:t>
                            </w:r>
                            <w:r w:rsidR="00A454D0" w:rsidRPr="00A12B0A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Luput Tempoh</w:t>
                            </w:r>
                            <w:r w:rsid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(F) </w:t>
                            </w:r>
                            <w:r w:rsidR="00417A69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Hilang</w:t>
                            </w:r>
                          </w:p>
                          <w:p w:rsidR="00417A69" w:rsidRDefault="00417A69" w:rsidP="00A12B0A">
                            <w:pPr>
                              <w:ind w:firstLine="720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</w:p>
                          <w:p w:rsidR="00DC4DE3" w:rsidRPr="00401EEB" w:rsidRDefault="00A454D0" w:rsidP="00A12B0A">
                            <w:pPr>
                              <w:ind w:firstLine="720"/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A454D0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Catatan: Apa-apa maklumat tambahan berkenaan penemuan verifikasi stor tersebut.</w:t>
                            </w:r>
                          </w:p>
                          <w:p w:rsidR="00401EEB" w:rsidRDefault="00401EEB" w:rsidP="00607C44">
                            <w:pPr>
                              <w:rPr>
                                <w:rFonts w:ascii="Arial" w:hAnsi="Arial" w:cs="Arial"/>
                                <w:lang w:val="fi-F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75pt;margin-top:123pt;width:690pt;height:8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" strokeweight="3pt">
                <v:stroke linestyle="thinThin"/>
                <v:textbox>
                  <w:txbxContent>
                    <w:p w:rsidR="00A454D0" w:rsidRPr="00A454D0" w:rsidRDefault="00A12B0A" w:rsidP="00A12B0A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>Nota:</w:t>
                      </w:r>
                      <w:r>
                        <w:rPr>
                          <w:rFonts w:ascii="Arial" w:hAnsi="Arial" w:cs="Arial"/>
                          <w:sz w:val="20"/>
                          <w:lang w:val="fi-FI"/>
                        </w:rPr>
                        <w:tab/>
                      </w:r>
                      <w:r w:rsidR="00A454D0" w:rsidRPr="00A454D0">
                        <w:rPr>
                          <w:rFonts w:ascii="Arial" w:hAnsi="Arial" w:cs="Arial"/>
                          <w:sz w:val="20"/>
                          <w:lang w:val="fi-FI"/>
                        </w:rPr>
                        <w:t>Perbezaan (+/-): ’+’ Bermaksud kuantiti fizikal didapati berlebihan.</w:t>
                      </w:r>
                    </w:p>
                    <w:p w:rsidR="008A7AD3" w:rsidRDefault="00A454D0" w:rsidP="00A454D0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fi-FI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lang w:val="fi-FI"/>
                        </w:rPr>
                        <w:tab/>
                      </w:r>
                      <w:r w:rsidR="00A12B0A">
                        <w:rPr>
                          <w:rFonts w:ascii="Arial" w:hAnsi="Arial" w:cs="Arial"/>
                          <w:sz w:val="20"/>
                          <w:lang w:val="fi-FI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  </w:t>
                      </w:r>
                      <w:r w:rsidRPr="00A454D0">
                        <w:rPr>
                          <w:rFonts w:ascii="Arial" w:hAnsi="Arial" w:cs="Arial"/>
                          <w:sz w:val="20"/>
                          <w:lang w:val="fi-FI"/>
                        </w:rPr>
                        <w:t>’-’ Bermaksu</w:t>
                      </w:r>
                      <w:r w:rsidR="00A12B0A">
                        <w:rPr>
                          <w:rFonts w:ascii="Arial" w:hAnsi="Arial" w:cs="Arial"/>
                          <w:sz w:val="20"/>
                          <w:lang w:val="fi-FI"/>
                        </w:rPr>
                        <w:t>d</w:t>
                      </w:r>
                      <w:r w:rsidRPr="00A454D0"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 kuantiti fizikal didapati kurang.</w:t>
                      </w:r>
                    </w:p>
                    <w:p w:rsidR="00A12B0A" w:rsidRPr="00A569CC" w:rsidRDefault="00A12B0A" w:rsidP="00A454D0">
                      <w:pPr>
                        <w:rPr>
                          <w:rFonts w:ascii="Arial" w:hAnsi="Arial" w:cs="Arial"/>
                          <w:sz w:val="18"/>
                          <w:lang w:val="fi-FI"/>
                        </w:rPr>
                      </w:pPr>
                    </w:p>
                    <w:p w:rsidR="008A7AD3" w:rsidRDefault="00A454D0" w:rsidP="00A12B0A">
                      <w:pPr>
                        <w:ind w:firstLine="720"/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Status Stok</w:t>
                      </w:r>
                      <w:r w:rsidR="008A7AD3" w:rsidRPr="00401EEB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Nyatakan kuantiti stok yang mempunyai status seperti di bawah.</w:t>
                      </w:r>
                    </w:p>
                    <w:p w:rsidR="00A454D0" w:rsidRPr="00A12B0A" w:rsidRDefault="00A12B0A" w:rsidP="00A12B0A">
                      <w:pPr>
                        <w:ind w:firstLine="720"/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(A) </w:t>
                      </w:r>
                      <w:r w:rsidR="00417A69" w:rsidRPr="00A12B0A">
                        <w:rPr>
                          <w:rFonts w:ascii="Arial" w:hAnsi="Arial" w:cs="Arial"/>
                          <w:sz w:val="20"/>
                          <w:lang w:val="sv-SE"/>
                        </w:rPr>
                        <w:t>Usang</w:t>
                      </w:r>
                      <w:r w:rsid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(B)</w:t>
                      </w:r>
                      <w:r w:rsidR="00417A69" w:rsidRP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</w:t>
                      </w:r>
                      <w:r w:rsidR="00417A69" w:rsidRPr="00A12B0A">
                        <w:rPr>
                          <w:rFonts w:ascii="Arial" w:hAnsi="Arial" w:cs="Arial"/>
                          <w:sz w:val="20"/>
                          <w:lang w:val="sv-SE"/>
                        </w:rPr>
                        <w:t>Rosak</w:t>
                      </w:r>
                      <w:r w:rsid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(C)</w:t>
                      </w:r>
                      <w:r w:rsidR="00417A69" w:rsidRP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</w:t>
                      </w:r>
                      <w:r w:rsidR="00417A69" w:rsidRPr="00A12B0A">
                        <w:rPr>
                          <w:rFonts w:ascii="Arial" w:hAnsi="Arial" w:cs="Arial"/>
                          <w:sz w:val="20"/>
                          <w:lang w:val="sv-SE"/>
                        </w:rPr>
                        <w:t>Tidak Aktif</w:t>
                      </w:r>
                      <w:r w:rsid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(D)</w:t>
                      </w:r>
                      <w:r w:rsidR="00417A69" w:rsidRPr="00417A69">
                        <w:rPr>
                          <w:rFonts w:ascii="Arial" w:hAnsi="Arial" w:cs="Arial"/>
                          <w:sz w:val="18"/>
                          <w:lang w:val="sv-SE"/>
                        </w:rPr>
                        <w:t xml:space="preserve"> </w:t>
                      </w:r>
                      <w:r w:rsidR="00417A69" w:rsidRPr="00417A69">
                        <w:rPr>
                          <w:rFonts w:ascii="Arial" w:hAnsi="Arial" w:cs="Arial"/>
                          <w:sz w:val="18"/>
                          <w:lang w:val="sv-SE"/>
                        </w:rPr>
                        <w:t>Tidak Diperlukan</w:t>
                      </w:r>
                      <w:r w:rsid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(E) </w:t>
                      </w:r>
                      <w:r w:rsidR="00A454D0" w:rsidRPr="00A12B0A">
                        <w:rPr>
                          <w:rFonts w:ascii="Arial" w:hAnsi="Arial" w:cs="Arial"/>
                          <w:sz w:val="20"/>
                          <w:lang w:val="sv-SE"/>
                        </w:rPr>
                        <w:t>Luput Tempoh</w:t>
                      </w:r>
                      <w:r w:rsid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(F) </w:t>
                      </w:r>
                      <w:r w:rsidR="00417A69">
                        <w:rPr>
                          <w:rFonts w:ascii="Arial" w:hAnsi="Arial" w:cs="Arial"/>
                          <w:sz w:val="20"/>
                          <w:lang w:val="sv-SE"/>
                        </w:rPr>
                        <w:t>Hilang</w:t>
                      </w:r>
                    </w:p>
                    <w:p w:rsidR="00417A69" w:rsidRDefault="00417A69" w:rsidP="00A12B0A">
                      <w:pPr>
                        <w:ind w:firstLine="720"/>
                        <w:rPr>
                          <w:rFonts w:ascii="Arial" w:hAnsi="Arial" w:cs="Arial"/>
                          <w:sz w:val="18"/>
                          <w:lang w:val="sv-SE"/>
                        </w:rPr>
                      </w:pPr>
                    </w:p>
                    <w:p w:rsidR="00DC4DE3" w:rsidRPr="00401EEB" w:rsidRDefault="00A454D0" w:rsidP="00A12B0A">
                      <w:pPr>
                        <w:ind w:firstLine="720"/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A454D0">
                        <w:rPr>
                          <w:rFonts w:ascii="Arial" w:hAnsi="Arial" w:cs="Arial"/>
                          <w:sz w:val="20"/>
                          <w:lang w:val="fi-FI"/>
                        </w:rPr>
                        <w:t>Catatan: Apa-apa maklumat tambahan berkenaan penemuan verifikasi stor tersebut.</w:t>
                      </w:r>
                    </w:p>
                    <w:p w:rsidR="00401EEB" w:rsidRDefault="00401EEB" w:rsidP="00607C44">
                      <w:pPr>
                        <w:rPr>
                          <w:rFonts w:ascii="Arial" w:hAnsi="Arial" w:cs="Arial"/>
                          <w:lang w:val="fi-F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bookmarkEnd w:id="0"/>
    <w:bookmarkEnd w:id="1"/>
    <w:p w:rsidR="00FE3136" w:rsidRPr="008669B0" w:rsidRDefault="00FE3136" w:rsidP="008669B0">
      <w:pPr>
        <w:rPr>
          <w:sz w:val="18"/>
          <w:szCs w:val="18"/>
        </w:rPr>
      </w:pPr>
    </w:p>
    <w:sectPr w:rsidR="00FE3136" w:rsidRPr="008669B0" w:rsidSect="008669B0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1E6" w:rsidRDefault="00AE51E6">
      <w:r>
        <w:separator/>
      </w:r>
    </w:p>
  </w:endnote>
  <w:endnote w:type="continuationSeparator" w:id="0">
    <w:p w:rsidR="00AE51E6" w:rsidRDefault="00AE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A62212" w:rsidRPr="000B7A06" w:rsidRDefault="00A62212" w:rsidP="00A62212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A06">
              <w:rPr>
                <w:rFonts w:ascii="Arial" w:hAnsi="Arial" w:cs="Arial"/>
                <w:sz w:val="20"/>
                <w:szCs w:val="20"/>
              </w:rPr>
              <w:t xml:space="preserve">M.S. </w:t>
            </w:r>
            <w:r w:rsidR="00972D02">
              <w:rPr>
                <w:rFonts w:ascii="Arial" w:hAnsi="Arial" w:cs="Arial"/>
                <w:sz w:val="20"/>
                <w:szCs w:val="20"/>
              </w:rPr>
              <w:t>6</w:t>
            </w:r>
            <w:r w:rsidRPr="000B7A06">
              <w:rPr>
                <w:rFonts w:ascii="Arial" w:hAnsi="Arial" w:cs="Arial"/>
                <w:sz w:val="20"/>
                <w:szCs w:val="20"/>
              </w:rPr>
              <w:t>/</w:t>
            </w:r>
            <w:r w:rsidR="00ED510A">
              <w:rPr>
                <w:rFonts w:ascii="Arial" w:hAnsi="Arial" w:cs="Arial"/>
                <w:sz w:val="20"/>
                <w:szCs w:val="20"/>
              </w:rPr>
              <w:t>14</w:t>
            </w:r>
          </w:p>
        </w:sdtContent>
      </w:sdt>
    </w:sdtContent>
  </w:sdt>
  <w:p w:rsidR="009E0644" w:rsidRDefault="009E06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1E6" w:rsidRDefault="00AE51E6">
      <w:r>
        <w:separator/>
      </w:r>
    </w:p>
  </w:footnote>
  <w:footnote w:type="continuationSeparator" w:id="0">
    <w:p w:rsidR="00AE51E6" w:rsidRDefault="00AE5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12" w:rsidRPr="000B7A06" w:rsidRDefault="00A62212" w:rsidP="00A62212">
    <w:pPr>
      <w:pStyle w:val="Header"/>
      <w:rPr>
        <w:rFonts w:ascii="Arial" w:hAnsi="Arial" w:cs="Arial"/>
        <w:sz w:val="20"/>
      </w:rPr>
    </w:pPr>
    <w:r w:rsidRPr="000B7A06">
      <w:rPr>
        <w:rFonts w:ascii="Arial" w:hAnsi="Arial" w:cs="Arial"/>
        <w:sz w:val="20"/>
      </w:rPr>
      <w:t>Pekeliling Perbendaharaan Malaysia</w:t>
    </w:r>
    <w:r w:rsidRPr="000B7A06">
      <w:rPr>
        <w:rFonts w:ascii="Arial" w:hAnsi="Arial" w:cs="Arial"/>
        <w:sz w:val="20"/>
      </w:rPr>
      <w:ptab w:relativeTo="margin" w:alignment="center" w:leader="none"/>
    </w:r>
    <w:r w:rsidRPr="000B7A06">
      <w:rPr>
        <w:rFonts w:ascii="Arial" w:hAnsi="Arial" w:cs="Arial"/>
        <w:sz w:val="20"/>
      </w:rPr>
      <w:ptab w:relativeTo="margin" w:alignment="right" w:leader="none"/>
    </w:r>
    <w:r w:rsidR="00963509">
      <w:rPr>
        <w:rFonts w:ascii="Arial" w:hAnsi="Arial" w:cs="Arial"/>
        <w:sz w:val="20"/>
      </w:rPr>
      <w:t xml:space="preserve">AM </w:t>
    </w:r>
    <w:r w:rsidR="00A454D0">
      <w:rPr>
        <w:rFonts w:ascii="Arial" w:hAnsi="Arial" w:cs="Arial"/>
        <w:sz w:val="20"/>
      </w:rPr>
      <w:t>6</w:t>
    </w:r>
    <w:r w:rsidR="00B42EDF">
      <w:rPr>
        <w:rFonts w:ascii="Arial" w:hAnsi="Arial" w:cs="Arial"/>
        <w:sz w:val="20"/>
      </w:rPr>
      <w:t>.6</w:t>
    </w:r>
    <w:r w:rsidR="00BB405C">
      <w:rPr>
        <w:rFonts w:ascii="Arial" w:hAnsi="Arial" w:cs="Arial"/>
        <w:sz w:val="20"/>
      </w:rPr>
      <w:t xml:space="preserve"> Lampiran A</w:t>
    </w:r>
  </w:p>
  <w:p w:rsidR="00A62212" w:rsidRDefault="00A622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147A3810"/>
    <w:multiLevelType w:val="multilevel"/>
    <w:tmpl w:val="9B744F72"/>
    <w:lvl w:ilvl="0">
      <w:start w:val="1"/>
      <w:numFmt w:val="upperLetter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9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num w:numId="1">
    <w:abstractNumId w:val="8"/>
  </w:num>
  <w:num w:numId="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3BBE"/>
    <w:rsid w:val="000449F2"/>
    <w:rsid w:val="000457B6"/>
    <w:rsid w:val="0005115F"/>
    <w:rsid w:val="0005253C"/>
    <w:rsid w:val="00056118"/>
    <w:rsid w:val="0005734E"/>
    <w:rsid w:val="0006077A"/>
    <w:rsid w:val="00061519"/>
    <w:rsid w:val="000622F9"/>
    <w:rsid w:val="00063235"/>
    <w:rsid w:val="00080C26"/>
    <w:rsid w:val="000858E3"/>
    <w:rsid w:val="0009480B"/>
    <w:rsid w:val="000A5B8B"/>
    <w:rsid w:val="000A7FA2"/>
    <w:rsid w:val="000B5D5D"/>
    <w:rsid w:val="000B7A06"/>
    <w:rsid w:val="000C01A4"/>
    <w:rsid w:val="000C0AEF"/>
    <w:rsid w:val="000C26E0"/>
    <w:rsid w:val="000C6588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1BFA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52B6C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6755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1EEB"/>
    <w:rsid w:val="004029D4"/>
    <w:rsid w:val="00417A69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53A1"/>
    <w:rsid w:val="004A6343"/>
    <w:rsid w:val="004A7380"/>
    <w:rsid w:val="004B037A"/>
    <w:rsid w:val="004B2D69"/>
    <w:rsid w:val="004B50A3"/>
    <w:rsid w:val="004B77C2"/>
    <w:rsid w:val="004C029D"/>
    <w:rsid w:val="004C2C2F"/>
    <w:rsid w:val="004C4F6E"/>
    <w:rsid w:val="004C6C52"/>
    <w:rsid w:val="004E7534"/>
    <w:rsid w:val="004E7BAC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2079"/>
    <w:rsid w:val="005567E8"/>
    <w:rsid w:val="00556B91"/>
    <w:rsid w:val="00563581"/>
    <w:rsid w:val="0057710C"/>
    <w:rsid w:val="00586533"/>
    <w:rsid w:val="00592BCE"/>
    <w:rsid w:val="00593CF4"/>
    <w:rsid w:val="005A1C08"/>
    <w:rsid w:val="005B18E7"/>
    <w:rsid w:val="005B5199"/>
    <w:rsid w:val="005C608C"/>
    <w:rsid w:val="005D0123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31B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23FC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4B5A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458A4"/>
    <w:rsid w:val="00851477"/>
    <w:rsid w:val="00855CD0"/>
    <w:rsid w:val="00856C8B"/>
    <w:rsid w:val="00857AE2"/>
    <w:rsid w:val="008641BA"/>
    <w:rsid w:val="00864F2B"/>
    <w:rsid w:val="008669B0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B6EA1"/>
    <w:rsid w:val="008C06BC"/>
    <w:rsid w:val="008C423B"/>
    <w:rsid w:val="008D7B18"/>
    <w:rsid w:val="008F3177"/>
    <w:rsid w:val="008F52A7"/>
    <w:rsid w:val="008F65E3"/>
    <w:rsid w:val="00903830"/>
    <w:rsid w:val="00912981"/>
    <w:rsid w:val="00916207"/>
    <w:rsid w:val="00917B68"/>
    <w:rsid w:val="00932FB3"/>
    <w:rsid w:val="0094637D"/>
    <w:rsid w:val="00950C94"/>
    <w:rsid w:val="009510A3"/>
    <w:rsid w:val="00953C44"/>
    <w:rsid w:val="00954189"/>
    <w:rsid w:val="009544EC"/>
    <w:rsid w:val="009560F4"/>
    <w:rsid w:val="009607ED"/>
    <w:rsid w:val="00962A01"/>
    <w:rsid w:val="00963509"/>
    <w:rsid w:val="00970A5C"/>
    <w:rsid w:val="00971B14"/>
    <w:rsid w:val="00972D02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2215"/>
    <w:rsid w:val="009C657D"/>
    <w:rsid w:val="009D0AB0"/>
    <w:rsid w:val="009D2004"/>
    <w:rsid w:val="009D7F1E"/>
    <w:rsid w:val="009E0644"/>
    <w:rsid w:val="00A02CF1"/>
    <w:rsid w:val="00A03B94"/>
    <w:rsid w:val="00A04D00"/>
    <w:rsid w:val="00A05568"/>
    <w:rsid w:val="00A069A1"/>
    <w:rsid w:val="00A125E0"/>
    <w:rsid w:val="00A12B0A"/>
    <w:rsid w:val="00A17915"/>
    <w:rsid w:val="00A32364"/>
    <w:rsid w:val="00A329E8"/>
    <w:rsid w:val="00A333A4"/>
    <w:rsid w:val="00A442B9"/>
    <w:rsid w:val="00A454D0"/>
    <w:rsid w:val="00A52DF1"/>
    <w:rsid w:val="00A569CC"/>
    <w:rsid w:val="00A60047"/>
    <w:rsid w:val="00A62212"/>
    <w:rsid w:val="00A67544"/>
    <w:rsid w:val="00A73790"/>
    <w:rsid w:val="00A7682D"/>
    <w:rsid w:val="00A832C8"/>
    <w:rsid w:val="00A87A3F"/>
    <w:rsid w:val="00AA2646"/>
    <w:rsid w:val="00AA62FA"/>
    <w:rsid w:val="00AB34AB"/>
    <w:rsid w:val="00AB3F36"/>
    <w:rsid w:val="00AB6CC5"/>
    <w:rsid w:val="00AD3E7E"/>
    <w:rsid w:val="00AD471A"/>
    <w:rsid w:val="00AE51E6"/>
    <w:rsid w:val="00AE6791"/>
    <w:rsid w:val="00B0597F"/>
    <w:rsid w:val="00B077DC"/>
    <w:rsid w:val="00B1131B"/>
    <w:rsid w:val="00B118D3"/>
    <w:rsid w:val="00B14625"/>
    <w:rsid w:val="00B1538D"/>
    <w:rsid w:val="00B23042"/>
    <w:rsid w:val="00B23B15"/>
    <w:rsid w:val="00B23D26"/>
    <w:rsid w:val="00B42EDF"/>
    <w:rsid w:val="00B51EF2"/>
    <w:rsid w:val="00B54DC8"/>
    <w:rsid w:val="00B55A4E"/>
    <w:rsid w:val="00B6209E"/>
    <w:rsid w:val="00B6733A"/>
    <w:rsid w:val="00B71F2C"/>
    <w:rsid w:val="00B759E4"/>
    <w:rsid w:val="00B76D9C"/>
    <w:rsid w:val="00B84D01"/>
    <w:rsid w:val="00B93DED"/>
    <w:rsid w:val="00BA3E27"/>
    <w:rsid w:val="00BA5475"/>
    <w:rsid w:val="00BA5886"/>
    <w:rsid w:val="00BA6358"/>
    <w:rsid w:val="00BB0DF4"/>
    <w:rsid w:val="00BB405C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96CD9"/>
    <w:rsid w:val="00CA014F"/>
    <w:rsid w:val="00CA5BF7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1D73"/>
    <w:rsid w:val="00D968FF"/>
    <w:rsid w:val="00DB0E0F"/>
    <w:rsid w:val="00DB3076"/>
    <w:rsid w:val="00DC2B8B"/>
    <w:rsid w:val="00DC4DE3"/>
    <w:rsid w:val="00DE0236"/>
    <w:rsid w:val="00DE0276"/>
    <w:rsid w:val="00DE2E98"/>
    <w:rsid w:val="00DE4C62"/>
    <w:rsid w:val="00DE6F10"/>
    <w:rsid w:val="00DF4C20"/>
    <w:rsid w:val="00E06E5F"/>
    <w:rsid w:val="00E119B0"/>
    <w:rsid w:val="00E22A79"/>
    <w:rsid w:val="00E26831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510A"/>
    <w:rsid w:val="00ED7B32"/>
    <w:rsid w:val="00EE1486"/>
    <w:rsid w:val="00EE2A3F"/>
    <w:rsid w:val="00EE4172"/>
    <w:rsid w:val="00F019EA"/>
    <w:rsid w:val="00F160E9"/>
    <w:rsid w:val="00F379CB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C75EC"/>
    <w:rsid w:val="00FD0747"/>
    <w:rsid w:val="00FD4B31"/>
    <w:rsid w:val="00FD7426"/>
    <w:rsid w:val="00FD77DD"/>
    <w:rsid w:val="00FE0814"/>
    <w:rsid w:val="00FE3136"/>
    <w:rsid w:val="00FF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B2A67-F202-48A3-870F-E86DCF29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sairolanuar.ibrahim</cp:lastModifiedBy>
  <cp:revision>12</cp:revision>
  <cp:lastPrinted>2018-01-02T07:47:00Z</cp:lastPrinted>
  <dcterms:created xsi:type="dcterms:W3CDTF">2017-04-27T06:48:00Z</dcterms:created>
  <dcterms:modified xsi:type="dcterms:W3CDTF">2018-07-03T06:53:00Z</dcterms:modified>
</cp:coreProperties>
</file>